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WC/ Dusche / 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5110121" name="a2644fe0-afe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2058270" name="a2644fe0-afe5-11f0-b11f-c3daa41b4ef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5390219" name="deea9d40-afe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9607290" name="deea9d40-afe3-11f0-b11f-c3daa41b4ef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WC/ Dusche / 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8143572" name="d1ee6ac0-afe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1057250" name="d1ee6ac0-afe5-11f0-b11f-c3daa41b4ef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957097" name="2f935910-afe6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0348288" name="2f935910-afe6-11f0-b11f-c3daa41b4ef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2506079" name="825dce50-afe6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1493008" name="825dce50-afe6-11f0-b11f-c3daa41b4ef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Anschlagkitt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6912406" name="6555bfb0-afe7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1401154" name="6555bfb0-afe7-11f0-b11f-c3daa41b4ef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Fensterkitt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0158207" name="82b2afa0-afe7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2895267" name="82b2afa0-afe7-11f0-b11f-c3daa41b4ef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9638902" name="c2f95900-afe8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9017188" name="c2f95900-afe8-11f0-b11f-c3daa41b4ef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88902929" name="de521480-afe8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1588360" name="de521480-afe8-11f0-b11f-c3daa41b4ef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1193045" name="46d0918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0874144" name="46d09180-afe9-11f0-b11f-c3daa41b4ef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76159587" name="7584bec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5998030" name="7584bec0-afe9-11f0-b11f-c3daa41b4ef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6079499" name="a03935b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9326594" name="a03935b0-afe9-11f0-b11f-c3daa41b4ef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39974124" name="ccd3dc5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5296105" name="ccd3dc50-afea-11f0-b11f-c3daa41b4ef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6540475" name="e166e3b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5488316" name="e166e3b0-afea-11f0-b11f-c3daa41b4ef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Bad / WC / Küche </w:t>
            </w:r>
          </w:p>
          <w:p>
            <w:pPr>
              <w:spacing w:before="0" w:after="0" w:line="240" w:lineRule="auto"/>
            </w:pPr>
            <w:r>
              <w:t>OG 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7008540" name="fe670da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1840163" name="fe670da0-afea-11f0-b11f-c3daa41b4ef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4264437" name="6116e0b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5140646" name="6116e0b0-afeb-11f0-b11f-c3daa41b4ef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13943886" name="cbe7d93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0999328" name="cbe7d930-afeb-11f0-b11f-c3daa41b4ef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5277435" name="ddcbc62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2869462" name="ddcbc620-afeb-11f0-b11f-c3daa41b4ef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Nachspeicherofen </w:t>
            </w:r>
          </w:p>
        </w:tc>
        <w:tc>
          <w:p>
            <w:pPr>
              <w:spacing w:before="0" w:after="0" w:line="240" w:lineRule="auto"/>
            </w:pPr>
            <w:r>
              <w:t>Nachtspeicherofen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1245275" name="16fedef0-afec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522124" name="16fedef0-afec-11f0-b11f-c3daa41b4ef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Büro / Schlaszimmer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90791585" name="900c4030-afec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0568025" name="900c4030-afec-11f0-b11f-c3daa41b4ef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6898504" name="5a82d900-afed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8802019" name="5a82d900-afed-11f0-b11f-c3daa41b4ef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7697997" name="6fc162a0-afed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0271243" name="6fc162a0-afed-11f0-b11f-c3daa41b4ef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Küche / WC / Wohnzimner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399263" name="381b0ee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3525980" name="381b0ee0-afee-11f0-b11f-c3daa41b4ef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3164958" name="ebb4141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5505048" name="ebb41410-afee-11f0-b11f-c3daa41b4efc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Kork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6505819" name="fac5801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0867059" name="fac58010-afee-11f0-b11f-c3daa41b4ef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Küche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5738410" name="0e58a3a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7151631" name="0e58a3a0-afef-11f0-b11f-c3daa41b4efc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3071484" name="9d9f1b2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8498194" name="9d9f1b20-afef-11f0-b11f-c3daa41b4efc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0143967" name="ac4430c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5252768" name="ac4430c0-afef-11f0-b11f-c3daa41b4efc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alle Zimmer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31641659" name="3cfde75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4548699" name="3cfde750-aff0-11f0-b11f-c3daa41b4efc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Belag unter Teppich </w:t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4648715" name="e25f65c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7894258" name="e25f65c0-aff0-11f0-b11f-c3daa41b4efc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7499096" name="fb94f32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8429588" name="fb94f320-aff0-11f0-b11f-c3daa41b4efc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2497654" name="4804721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6679715" name="48047210-aff3-11f0-b11f-c3daa41b4efc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7654543" name="766eba80-aff2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455472" name="766eba80-aff2-11f0-b11f-c3daa41b4efc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32168749" name="7b38340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4294237" name="7b383400-aff3-11f0-b11f-c3daa41b4efc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14469672" name="cefe957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73942" name="cefe9570-aff3-11f0-b11f-c3daa41b4efc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Eternittrog </w:t>
            </w:r>
          </w:p>
        </w:tc>
        <w:tc>
          <w:p>
            <w:pPr>
              <w:spacing w:before="0" w:after="0" w:line="240" w:lineRule="auto"/>
            </w:pPr>
            <w:r>
              <w:t>Waschbecken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6413786" name="16725cc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3446161" name="16725cc0-aff4-11f0-b11f-c3daa41b4efc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47893934" name="2b348a7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3177936" name="2b348a70-aff4-11f0-b11f-c3daa41b4efc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VM-38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3715918" name="d60d6b1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774483" name="d60d6b10-aff4-11f0-b11f-c3daa41b4efc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VM-39</w:t>
            </w:r>
          </w:p>
        </w:tc>
        <w:tc>
          <w:p>
            <w:pPr>
              <w:spacing w:before="0" w:after="0" w:line="240" w:lineRule="auto"/>
            </w:pPr>
            <w:r>
              <w:t>Dachgaube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24568375" name="2c4a98e0-aff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6582194" name="2c4a98e0-aff5-11f0-b11f-c3daa41b4efc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Lettenstrasse 7, 9122 Mogelsberg</w:t>
          </w:r>
        </w:p>
        <w:p>
          <w:pPr>
            <w:spacing w:before="0" w:after="0"/>
          </w:pPr>
          <w:r>
            <w:t>500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footer.xml" Type="http://schemas.openxmlformats.org/officeDocument/2006/relationships/footer" Id="rId4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